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079409" name="7b8229f0-d73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651494" name="7b8229f0-d732-11f0-a98b-615e6b1312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 / 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1081687" name="ee1251c0-d73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421012" name="ee1251c0-d732-11f0-a98b-615e6b1312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6626188" name="3efcbc6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576284" name="3efcbc60-d733-11f0-a98b-615e6b1312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5993878" name="5266d42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7529030" name="5266d420-d733-11f0-a98b-615e6b1312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2162767" name="a1a5ffc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4399251" name="a1a5ffc0-d733-11f0-a98b-615e6b1312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2003060" name="bb3b124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7531877" name="bb3b1240-d733-11f0-a98b-615e6b1312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7153004" name="eb16335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2346981" name="eb163350-d733-11f0-a98b-615e6b1312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3432643" name="a22c9f70-d734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035962" name="a22c9f70-d734-11f0-a98b-615e6b1312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7895474" name="bae02b90-d734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9126370" name="bae02b90-d734-11f0-a98b-615e6b1312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0111009" name="cfe5cae0-d734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910610" name="cfe5cae0-d734-11f0-a98b-615e6b1312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947194" name="9f10c40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030933" name="9f10c400-d735-11f0-a98b-615e6b1312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4239806" name="b3ff0ac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3120474" name="b3ff0ac0-d735-11f0-a98b-615e6b1312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301178" name="caec07b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513903" name="caec07b0-d735-11f0-a98b-615e6b1312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33244" name="f8faa62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808787" name="f8faa620-d735-11f0-a98b-615e6b1312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2485366" name="0d9b1b0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4638227" name="0d9b1b00-d736-11f0-a98b-615e6b1312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2217775" name="2adfef1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7931633" name="2adfef10-d736-11f0-a98b-615e6b1312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9758615" name="3c9db66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8196413" name="3c9db660-d736-11f0-a98b-615e6b1312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7766211" name="bd8b638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5946070" name="bd8b6380-d736-11f0-a98b-615e6b1312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WC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6700180" name="467f5b10-d737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3007567" name="467f5b10-d737-11f0-a98b-615e6b1312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7099133" name="effdb4c0-d737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3192806" name="effdb4c0-d737-11f0-a98b-615e6b1312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2593037" name="365ab4e0-d738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295354" name="365ab4e0-d738-11f0-a98b-615e6b13120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7856026" name="c43cba60-d738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1000838" name="c43cba60-d738-11f0-a98b-615e6b13120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7891894" name="d5f48e40-d738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748997" name="d5f48e40-d738-11f0-a98b-615e6b13120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5523859" name="23901c0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429430" name="23901c00-d739-11f0-a98b-615e6b13120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6737200" name="ea35fdc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0864445" name="ea35fdc0-d739-11f0-a98b-615e6b13120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1030082" name="01c10f7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4140616" name="01c10f70-d73a-11f0-a98b-615e6b13120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Schlacke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9508595" name="a8afe4a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591162" name="a8afe4a0-d73a-11f0-a98b-615e6b13120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4660382" name="4f53004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562301" name="4f530040-d73a-11f0-a98b-615e6b13120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1201640" name="d338b7b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509321" name="d338b7b0-d73a-11f0-a98b-615e6b13120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1035171" name="50f3746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135163" name="50f37460-d73b-11f0-a98b-615e6b13120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327316" name="772c002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804155" name="772c0020-d73b-11f0-a98b-615e6b13120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2770381" name="8c7474d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485868" name="8c7474d0-d73b-11f0-a98b-615e6b13120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2540526" name="41e917d0-d73c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9294537" name="41e917d0-d73c-11f0-a98b-615e6b13120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2913090" name="a976d6c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6545013" name="a976d6c0-d73d-11f0-a98b-615e6b13120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6794833" name="e65f085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7914594" name="e65f0850-d73d-11f0-a98b-615e6b13120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Waschküche / Treppenhaus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5381135" name="4562ea6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7506769" name="4562ea60-d73e-11f0-a98b-615e6b13120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3082508" name="0a2cae9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7821460" name="0a2cae90-d73e-11f0-a98b-615e6b13120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Wasserrohr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8377099" name="c0c6e5d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7256522" name="c0c6e5d0-d73e-11f0-a98b-615e6b13120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5207575" name="41a6fe6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5683794" name="41a6fe60-d73f-11f0-a98b-615e6b13120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1246808" name="5941ee9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2278164" name="5941ee90-d73f-11f0-a98b-615e6b13120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2825057" name="679b553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5532392" name="679b5530-d73f-11f0-a98b-615e6b13120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9975303" name="cf8c865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8796934" name="cf8c8650-d73f-11f0-a98b-615e6b13120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0207172" name="0769ac1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467064" name="0769ac10-d740-11f0-a98b-615e6b13120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2479579" name="2ca22cf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3078965" name="2ca22cf0-d740-11f0-a98b-615e6b13120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194138" name="cdfaf46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635567" name="cdfaf460-d740-11f0-a98b-615e6b13120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3910822" name="7b3f252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933039" name="7b3f2520-d740-11f0-a98b-615e6b13120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8330473" name="e63de46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1983882" name="e63de460-d740-11f0-a98b-615e6b13120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3930704" name="4302fa00-d741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972561" name="4302fa00-d741-11f0-a98b-615e6b13120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VM-49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4290233" name="9ef02630-d741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7531583" name="9ef02630-d741-11f0-a98b-615e6b13120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8592247" name="db562f70-d741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366598" name="db562f70-d741-11f0-a98b-615e6b13120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VM-51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7956359" name="38080b30-d74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5597513" name="38080b30-d742-11f0-a98b-615e6b13120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2609712" name="ddac10e0-d74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9394332" name="ddac10e0-d742-11f0-a98b-615e6b13120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4730066" name="f321fe30-d74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3373331" name="f321fe30-d742-11f0-a98b-615e6b13120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0111082" name="79fa41b0-d74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851204" name="79fa41b0-d743-11f0-a98b-615e6b13120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1013842" name="c99967a0-d74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853632" name="c99967a0-d743-11f0-a98b-615e6b13120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Rossweg 10/20, 5332 Rekingen</w:t>
          </w:r>
        </w:p>
        <w:p>
          <w:pPr>
            <w:spacing w:before="0" w:after="0"/>
          </w:pPr>
          <w:r>
            <w:t>621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footer.xml" Type="http://schemas.openxmlformats.org/officeDocument/2006/relationships/footer" Id="rId5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